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bookmarkStart w:id="5" w:name="_GoBack"/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  <w:bookmarkEnd w:id="5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370457"/>
    <w:rsid w:val="003B3222"/>
    <w:rsid w:val="00424DED"/>
    <w:rsid w:val="00482A4F"/>
    <w:rsid w:val="004C6A5F"/>
    <w:rsid w:val="00527398"/>
    <w:rsid w:val="005914DA"/>
    <w:rsid w:val="00632123"/>
    <w:rsid w:val="007A329A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Romein, Eric</cp:lastModifiedBy>
  <cp:revision>3</cp:revision>
  <dcterms:created xsi:type="dcterms:W3CDTF">2022-01-18T14:28:00Z</dcterms:created>
  <dcterms:modified xsi:type="dcterms:W3CDTF">2023-02-28T11:13:00Z</dcterms:modified>
</cp:coreProperties>
</file>